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67353" w14:textId="77777777" w:rsidR="00026B40" w:rsidRPr="0074074A" w:rsidRDefault="00000000">
      <w:pPr>
        <w:jc w:val="center"/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b/>
          <w:sz w:val="22"/>
        </w:rPr>
        <w:t>ANKIETA DOTYCZĄCA USUWANIA WYROBÓW ZAWIERAJĄCYCH AZBEST</w:t>
      </w:r>
    </w:p>
    <w:p w14:paraId="64A2FEB5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Ankieta ma charakter informacyjny i służy oszacowaniu liczby mieszkańców zainteresowanych udziałem w programie usuwania wyrobów zawierających azbest.</w:t>
      </w:r>
    </w:p>
    <w:p w14:paraId="1F852B8D" w14:textId="77777777" w:rsidR="0074074A" w:rsidRDefault="0074074A">
      <w:pPr>
        <w:rPr>
          <w:rFonts w:ascii="Times New Roman" w:hAnsi="Times New Roman" w:cs="Times New Roman"/>
          <w:sz w:val="22"/>
        </w:rPr>
      </w:pPr>
    </w:p>
    <w:p w14:paraId="45CD7CFB" w14:textId="390C5A2A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1. Imię i nazwisko: .........................................................................................</w:t>
      </w:r>
      <w:r w:rsidR="0074074A">
        <w:rPr>
          <w:rFonts w:ascii="Times New Roman" w:hAnsi="Times New Roman" w:cs="Times New Roman"/>
          <w:sz w:val="22"/>
        </w:rPr>
        <w:t>....................................</w:t>
      </w:r>
    </w:p>
    <w:p w14:paraId="77408F15" w14:textId="7772F5F3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2. Adres nieruchomości: ................................................................................</w:t>
      </w:r>
      <w:r w:rsidR="0074074A">
        <w:rPr>
          <w:rFonts w:ascii="Times New Roman" w:hAnsi="Times New Roman" w:cs="Times New Roman"/>
          <w:sz w:val="22"/>
        </w:rPr>
        <w:t>....................................</w:t>
      </w:r>
    </w:p>
    <w:p w14:paraId="51F9730E" w14:textId="29292E5C" w:rsidR="00026B40" w:rsidRPr="0074074A" w:rsidRDefault="00000000" w:rsidP="0074074A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3. Numer telefonu / e-mail: ...........................................................................</w:t>
      </w:r>
      <w:r w:rsidR="0074074A">
        <w:rPr>
          <w:rFonts w:ascii="Times New Roman" w:hAnsi="Times New Roman" w:cs="Times New Roman"/>
          <w:sz w:val="22"/>
        </w:rPr>
        <w:t>....................................</w:t>
      </w:r>
    </w:p>
    <w:p w14:paraId="69BFCB3C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4. Rodzaj wyrobów zawierających azbest:</w:t>
      </w:r>
    </w:p>
    <w:p w14:paraId="7DE4A3E5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Segoe UI Symbol" w:hAnsi="Segoe UI Symbol" w:cs="Segoe UI Symbol"/>
          <w:sz w:val="22"/>
        </w:rPr>
        <w:t>☐</w:t>
      </w:r>
      <w:r w:rsidRPr="0074074A">
        <w:rPr>
          <w:rFonts w:ascii="Times New Roman" w:hAnsi="Times New Roman" w:cs="Times New Roman"/>
          <w:sz w:val="22"/>
        </w:rPr>
        <w:t xml:space="preserve"> płyty faliste (eternit)</w:t>
      </w:r>
    </w:p>
    <w:p w14:paraId="477085FF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Segoe UI Symbol" w:hAnsi="Segoe UI Symbol" w:cs="Segoe UI Symbol"/>
          <w:sz w:val="22"/>
        </w:rPr>
        <w:t>☐</w:t>
      </w:r>
      <w:r w:rsidRPr="0074074A">
        <w:rPr>
          <w:rFonts w:ascii="Times New Roman" w:hAnsi="Times New Roman" w:cs="Times New Roman"/>
          <w:sz w:val="22"/>
        </w:rPr>
        <w:t xml:space="preserve"> płyty płaskie</w:t>
      </w:r>
    </w:p>
    <w:p w14:paraId="7572D88B" w14:textId="105257ED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Segoe UI Symbol" w:hAnsi="Segoe UI Symbol" w:cs="Segoe UI Symbol"/>
          <w:sz w:val="22"/>
        </w:rPr>
        <w:t>☐</w:t>
      </w:r>
      <w:r w:rsidRPr="0074074A">
        <w:rPr>
          <w:rFonts w:ascii="Times New Roman" w:hAnsi="Times New Roman" w:cs="Times New Roman"/>
          <w:sz w:val="22"/>
        </w:rPr>
        <w:t xml:space="preserve"> inne: ........................................................................</w:t>
      </w:r>
    </w:p>
    <w:p w14:paraId="51EA30F9" w14:textId="693E1979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 xml:space="preserve">5. </w:t>
      </w:r>
      <w:r w:rsidR="0074074A" w:rsidRPr="0074074A">
        <w:rPr>
          <w:rFonts w:ascii="Times New Roman" w:hAnsi="Times New Roman" w:cs="Times New Roman"/>
          <w:sz w:val="22"/>
        </w:rPr>
        <w:t>I</w:t>
      </w:r>
      <w:r w:rsidRPr="0074074A">
        <w:rPr>
          <w:rFonts w:ascii="Times New Roman" w:hAnsi="Times New Roman" w:cs="Times New Roman"/>
          <w:sz w:val="22"/>
        </w:rPr>
        <w:t>lość wyrobów zawierających azbest</w:t>
      </w:r>
      <w:r w:rsidR="0074074A" w:rsidRPr="0074074A">
        <w:rPr>
          <w:rFonts w:ascii="Times New Roman" w:hAnsi="Times New Roman" w:cs="Times New Roman"/>
          <w:sz w:val="22"/>
        </w:rPr>
        <w:t xml:space="preserve"> [Mg]</w:t>
      </w:r>
      <w:r w:rsidRPr="0074074A">
        <w:rPr>
          <w:rFonts w:ascii="Times New Roman" w:hAnsi="Times New Roman" w:cs="Times New Roman"/>
          <w:sz w:val="22"/>
        </w:rPr>
        <w:t>:</w:t>
      </w:r>
    </w:p>
    <w:p w14:paraId="3B196E94" w14:textId="00CA925F" w:rsidR="00026B40" w:rsidRPr="0074074A" w:rsidRDefault="0074074A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………………………………………………………………….</w:t>
      </w:r>
    </w:p>
    <w:p w14:paraId="59B3E986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6. Wyroby zawierające azbest są obecnie:</w:t>
      </w:r>
    </w:p>
    <w:p w14:paraId="661297A3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Segoe UI Symbol" w:hAnsi="Segoe UI Symbol" w:cs="Segoe UI Symbol"/>
          <w:sz w:val="22"/>
        </w:rPr>
        <w:t>☐</w:t>
      </w:r>
      <w:r w:rsidRPr="0074074A">
        <w:rPr>
          <w:rFonts w:ascii="Times New Roman" w:hAnsi="Times New Roman" w:cs="Times New Roman"/>
          <w:sz w:val="22"/>
        </w:rPr>
        <w:t xml:space="preserve"> zamontowane na budynku</w:t>
      </w:r>
    </w:p>
    <w:p w14:paraId="0BAF514A" w14:textId="4203E142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Segoe UI Symbol" w:hAnsi="Segoe UI Symbol" w:cs="Segoe UI Symbol"/>
          <w:sz w:val="22"/>
        </w:rPr>
        <w:t>☐</w:t>
      </w:r>
      <w:r w:rsidRPr="0074074A">
        <w:rPr>
          <w:rFonts w:ascii="Times New Roman" w:hAnsi="Times New Roman" w:cs="Times New Roman"/>
          <w:sz w:val="22"/>
        </w:rPr>
        <w:t xml:space="preserve"> zdemontowane i składowane na posesji</w:t>
      </w:r>
    </w:p>
    <w:p w14:paraId="5FCE4059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7. Planowany zakres prac:</w:t>
      </w:r>
    </w:p>
    <w:p w14:paraId="06878694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Segoe UI Symbol" w:hAnsi="Segoe UI Symbol" w:cs="Segoe UI Symbol"/>
          <w:sz w:val="22"/>
        </w:rPr>
        <w:t>☐</w:t>
      </w:r>
      <w:r w:rsidRPr="0074074A">
        <w:rPr>
          <w:rFonts w:ascii="Times New Roman" w:hAnsi="Times New Roman" w:cs="Times New Roman"/>
          <w:sz w:val="22"/>
        </w:rPr>
        <w:t xml:space="preserve"> demontaż, odbiór i unieszkodliwienie</w:t>
      </w:r>
    </w:p>
    <w:p w14:paraId="184292FE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Segoe UI Symbol" w:hAnsi="Segoe UI Symbol" w:cs="Segoe UI Symbol"/>
          <w:sz w:val="22"/>
        </w:rPr>
        <w:t>☐</w:t>
      </w:r>
      <w:r w:rsidRPr="0074074A">
        <w:rPr>
          <w:rFonts w:ascii="Times New Roman" w:hAnsi="Times New Roman" w:cs="Times New Roman"/>
          <w:sz w:val="22"/>
        </w:rPr>
        <w:t xml:space="preserve"> odbiór i unieszkodliwienie już zdemontowanych wyrobów</w:t>
      </w:r>
    </w:p>
    <w:p w14:paraId="4D0DC8BA" w14:textId="0E6418F7" w:rsidR="00026B40" w:rsidRPr="0074074A" w:rsidRDefault="00026B40">
      <w:pPr>
        <w:rPr>
          <w:rFonts w:ascii="Times New Roman" w:hAnsi="Times New Roman" w:cs="Times New Roman"/>
          <w:sz w:val="22"/>
        </w:rPr>
      </w:pPr>
    </w:p>
    <w:p w14:paraId="24DA7917" w14:textId="77777777" w:rsidR="00026B40" w:rsidRPr="0074074A" w:rsidRDefault="00000000">
      <w:pPr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>Oświadczam, że dane podane w ankiecie są zgodne ze stanem faktycznym.</w:t>
      </w:r>
    </w:p>
    <w:p w14:paraId="6C6421F2" w14:textId="77777777" w:rsidR="00026B40" w:rsidRPr="0074074A" w:rsidRDefault="00000000" w:rsidP="0074074A">
      <w:pPr>
        <w:jc w:val="right"/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br/>
      </w:r>
      <w:r w:rsidRPr="0074074A">
        <w:rPr>
          <w:rFonts w:ascii="Times New Roman" w:hAnsi="Times New Roman" w:cs="Times New Roman"/>
          <w:sz w:val="22"/>
        </w:rPr>
        <w:br/>
        <w:t>.........................................................</w:t>
      </w:r>
    </w:p>
    <w:p w14:paraId="7BFBCCE4" w14:textId="1AE315B0" w:rsidR="00026B40" w:rsidRPr="0074074A" w:rsidRDefault="00000000" w:rsidP="0074074A">
      <w:pPr>
        <w:jc w:val="right"/>
        <w:rPr>
          <w:rFonts w:ascii="Times New Roman" w:hAnsi="Times New Roman" w:cs="Times New Roman"/>
          <w:sz w:val="22"/>
        </w:rPr>
      </w:pPr>
      <w:r w:rsidRPr="0074074A">
        <w:rPr>
          <w:rFonts w:ascii="Times New Roman" w:hAnsi="Times New Roman" w:cs="Times New Roman"/>
          <w:sz w:val="22"/>
        </w:rPr>
        <w:t xml:space="preserve">              data i podpis</w:t>
      </w:r>
    </w:p>
    <w:sectPr w:rsidR="00026B40" w:rsidRPr="0074074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3206225">
    <w:abstractNumId w:val="8"/>
  </w:num>
  <w:num w:numId="2" w16cid:durableId="1071460305">
    <w:abstractNumId w:val="6"/>
  </w:num>
  <w:num w:numId="3" w16cid:durableId="764617583">
    <w:abstractNumId w:val="5"/>
  </w:num>
  <w:num w:numId="4" w16cid:durableId="889339096">
    <w:abstractNumId w:val="4"/>
  </w:num>
  <w:num w:numId="5" w16cid:durableId="507446158">
    <w:abstractNumId w:val="7"/>
  </w:num>
  <w:num w:numId="6" w16cid:durableId="1800537837">
    <w:abstractNumId w:val="3"/>
  </w:num>
  <w:num w:numId="7" w16cid:durableId="740254771">
    <w:abstractNumId w:val="2"/>
  </w:num>
  <w:num w:numId="8" w16cid:durableId="865950025">
    <w:abstractNumId w:val="1"/>
  </w:num>
  <w:num w:numId="9" w16cid:durableId="1008483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6B40"/>
    <w:rsid w:val="00034616"/>
    <w:rsid w:val="0006063C"/>
    <w:rsid w:val="0015074B"/>
    <w:rsid w:val="0029639D"/>
    <w:rsid w:val="00326F90"/>
    <w:rsid w:val="0074074A"/>
    <w:rsid w:val="0099179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6BF485"/>
  <w14:defaultImageDpi w14:val="300"/>
  <w15:docId w15:val="{FCAB17F6-9D6F-40B1-AA3C-92EC5B27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Paulina Badziąg</cp:lastModifiedBy>
  <cp:revision>2</cp:revision>
  <dcterms:created xsi:type="dcterms:W3CDTF">2013-12-23T23:15:00Z</dcterms:created>
  <dcterms:modified xsi:type="dcterms:W3CDTF">2026-05-11T09:14:00Z</dcterms:modified>
  <cp:category/>
</cp:coreProperties>
</file>